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8819258" name="019e06fc-1e43-7e8f-abc8-905dbcb4c8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068925" name="019e06fc-1e43-7e8f-abc8-905dbcb4c8e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4785866" name="019e06fc-393b-7355-9c73-5bf7b87dae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557203" name="019e06fc-393b-7355-9c73-5bf7b87daeb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4180222" name="019e0724-770f-7cf8-92e4-24c5b762c0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178478" name="019e0724-770f-7cf8-92e4-24c5b762c01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395804" name="019e0724-98f8-786c-8c19-7d4348035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16038" name="019e0724-98f8-786c-8c19-7d43480359d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7969382" name="019e072a-d693-7733-a518-d22c114c85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376332" name="019e072a-d693-7733-a518-d22c114c85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0576460" name="019e072b-44b1-71ac-b2e1-ac275ae4dd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976385" name="019e072b-44b1-71ac-b2e1-ac275ae4dd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7965248" name="019e0735-2626-7103-ad63-552dccb75c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189425" name="019e0735-2626-7103-ad63-552dccb75ca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9706461" name="019e0735-b89c-7e7f-a10a-ee53dfa48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306471" name="019e0735-b89c-7e7f-a10a-ee53dfa4832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